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B8570" w14:textId="77777777" w:rsidR="00DC5B89" w:rsidRPr="00EA40B9" w:rsidRDefault="00EA40B9">
      <w:pPr>
        <w:rPr>
          <w:b/>
          <w:bCs/>
        </w:rPr>
      </w:pPr>
      <w:r w:rsidRPr="00EA40B9">
        <w:rPr>
          <w:b/>
          <w:bCs/>
        </w:rPr>
        <w:t>Daily Scrum - April 3, 2026</w:t>
      </w:r>
    </w:p>
    <w:p w14:paraId="678ADCAC" w14:textId="77777777" w:rsidR="00DC5B89" w:rsidRDefault="00EA40B9">
      <w:r>
        <w:t>Start Time: 10:30 AM</w:t>
      </w:r>
    </w:p>
    <w:p w14:paraId="55409B29" w14:textId="77777777" w:rsidR="00DC5B89" w:rsidRDefault="00EA40B9">
      <w:r>
        <w:t>End Time: 11:00 AM</w:t>
      </w:r>
    </w:p>
    <w:p w14:paraId="2A8D4438" w14:textId="77777777" w:rsidR="00DC5B89" w:rsidRDefault="00EA40B9">
      <w:r>
        <w:t>Project: SecureGPS Development</w:t>
      </w:r>
    </w:p>
    <w:p w14:paraId="087EE766" w14:textId="77777777" w:rsidR="00DC5B89" w:rsidRDefault="00EA40B9">
      <w:r>
        <w:t>Attendees: Daniel Bikowicz, Helen Gomez, Nahahme Bar 'Ysrael, Omar Adel Alali, Matthew Clayton</w:t>
      </w:r>
    </w:p>
    <w:p w14:paraId="077FD95F" w14:textId="77777777" w:rsidR="00DC5B89" w:rsidRDefault="00DC5B89"/>
    <w:p w14:paraId="4EC2D685" w14:textId="77777777" w:rsidR="00DC5B89" w:rsidRPr="00EA40B9" w:rsidRDefault="00EA40B9">
      <w:pPr>
        <w:rPr>
          <w:b/>
          <w:bCs/>
        </w:rPr>
      </w:pPr>
      <w:r w:rsidRPr="00EA40B9">
        <w:rPr>
          <w:b/>
          <w:bCs/>
        </w:rPr>
        <w:t>Meeting Summary</w:t>
      </w:r>
    </w:p>
    <w:p w14:paraId="23AC9152" w14:textId="77777777" w:rsidR="00DC5B89" w:rsidRDefault="00EA40B9">
      <w:r>
        <w:t>The team finalized progress on sprint tasks and prepared for final validation and presentation readiness.</w:t>
      </w:r>
    </w:p>
    <w:p w14:paraId="2E4FCAEF" w14:textId="77777777" w:rsidR="00DC5B89" w:rsidRDefault="00DC5B89"/>
    <w:p w14:paraId="46290BFD" w14:textId="77777777" w:rsidR="00DC5B89" w:rsidRPr="00EA40B9" w:rsidRDefault="00EA40B9">
      <w:pPr>
        <w:rPr>
          <w:b/>
          <w:bCs/>
        </w:rPr>
      </w:pPr>
      <w:r w:rsidRPr="00EA40B9">
        <w:rPr>
          <w:b/>
          <w:bCs/>
        </w:rPr>
        <w:t>Daniel Bikowicz</w:t>
      </w:r>
    </w:p>
    <w:p w14:paraId="2FBDC898" w14:textId="77777777" w:rsidR="00DC5B89" w:rsidRDefault="00EA40B9">
      <w:r>
        <w:t>Hours Contributed: 3 hours</w:t>
      </w:r>
    </w:p>
    <w:p w14:paraId="1EC54756" w14:textId="77777777" w:rsidR="00DC5B89" w:rsidRDefault="00EA40B9">
      <w:r>
        <w:t>Progress: Completed final system optimizations and confirmed integration stability.</w:t>
      </w:r>
    </w:p>
    <w:p w14:paraId="114E7919" w14:textId="77777777" w:rsidR="00DC5B89" w:rsidRDefault="00EA40B9">
      <w:r>
        <w:t>Next Actions: Support final validation and presentation.</w:t>
      </w:r>
    </w:p>
    <w:p w14:paraId="0A88792B" w14:textId="77777777" w:rsidR="00DC5B89" w:rsidRDefault="00EA40B9">
      <w:r>
        <w:t>Issues: None.</w:t>
      </w:r>
    </w:p>
    <w:p w14:paraId="309D2C3B" w14:textId="77777777" w:rsidR="00DC5B89" w:rsidRDefault="00DC5B89"/>
    <w:p w14:paraId="18B6A376" w14:textId="77777777" w:rsidR="00DC5B89" w:rsidRPr="00EA40B9" w:rsidRDefault="00EA40B9">
      <w:pPr>
        <w:rPr>
          <w:b/>
          <w:bCs/>
        </w:rPr>
      </w:pPr>
      <w:r w:rsidRPr="00EA40B9">
        <w:rPr>
          <w:b/>
          <w:bCs/>
        </w:rPr>
        <w:t>Helen Gomez</w:t>
      </w:r>
    </w:p>
    <w:p w14:paraId="31A9990B" w14:textId="77777777" w:rsidR="00DC5B89" w:rsidRDefault="00EA40B9">
      <w:r>
        <w:t>Hours Contributed: 3 hours</w:t>
      </w:r>
    </w:p>
    <w:p w14:paraId="52611728" w14:textId="77777777" w:rsidR="00DC5B89" w:rsidRDefault="00EA40B9">
      <w:r>
        <w:t>Progress: Finalized deployment verification and confirmed production readiness.</w:t>
      </w:r>
    </w:p>
    <w:p w14:paraId="71C24367" w14:textId="77777777" w:rsidR="00DC5B89" w:rsidRDefault="00EA40B9">
      <w:r>
        <w:t>Next Actions: Support final system submission.</w:t>
      </w:r>
    </w:p>
    <w:p w14:paraId="44A0B982" w14:textId="77777777" w:rsidR="00DC5B89" w:rsidRDefault="00EA40B9">
      <w:r>
        <w:t>Issues: None.</w:t>
      </w:r>
    </w:p>
    <w:p w14:paraId="64F98A10" w14:textId="77777777" w:rsidR="00DC5B89" w:rsidRDefault="00DC5B89"/>
    <w:p w14:paraId="54327FD9" w14:textId="77777777" w:rsidR="00DC5B89" w:rsidRPr="00EA40B9" w:rsidRDefault="00EA40B9">
      <w:pPr>
        <w:rPr>
          <w:b/>
          <w:bCs/>
        </w:rPr>
      </w:pPr>
      <w:r w:rsidRPr="00EA40B9">
        <w:rPr>
          <w:b/>
          <w:bCs/>
        </w:rPr>
        <w:t>Nahahme Bar 'Ysrael</w:t>
      </w:r>
    </w:p>
    <w:p w14:paraId="305F8139" w14:textId="77777777" w:rsidR="00DC5B89" w:rsidRDefault="00EA40B9">
      <w:r>
        <w:t>Hours Contributed: 3 hours</w:t>
      </w:r>
    </w:p>
    <w:p w14:paraId="5AED35EE" w14:textId="77777777" w:rsidR="00DC5B89" w:rsidRDefault="00EA40B9">
      <w:r>
        <w:t>Progress: Completed final UI refinements and ensured system usability.</w:t>
      </w:r>
    </w:p>
    <w:p w14:paraId="593ADD93" w14:textId="77777777" w:rsidR="00DC5B89" w:rsidRDefault="00EA40B9">
      <w:r>
        <w:t>Next Actions: Assist with final presentation.</w:t>
      </w:r>
    </w:p>
    <w:p w14:paraId="425342BE" w14:textId="77777777" w:rsidR="00DC5B89" w:rsidRDefault="00EA40B9">
      <w:r>
        <w:t>Issues: None.</w:t>
      </w:r>
    </w:p>
    <w:p w14:paraId="0F3453E9" w14:textId="77777777" w:rsidR="00DC5B89" w:rsidRDefault="00DC5B89"/>
    <w:p w14:paraId="6583BFCC" w14:textId="77777777" w:rsidR="00DC5B89" w:rsidRPr="00EA40B9" w:rsidRDefault="00EA40B9">
      <w:pPr>
        <w:rPr>
          <w:b/>
          <w:bCs/>
        </w:rPr>
      </w:pPr>
      <w:r w:rsidRPr="00EA40B9">
        <w:rPr>
          <w:b/>
          <w:bCs/>
        </w:rPr>
        <w:t>Omar Adel Alali</w:t>
      </w:r>
    </w:p>
    <w:p w14:paraId="0A61F11F" w14:textId="77777777" w:rsidR="00DC5B89" w:rsidRDefault="00EA40B9">
      <w:r>
        <w:t>Hours Contributed: 3 hours</w:t>
      </w:r>
    </w:p>
    <w:p w14:paraId="6A6BD6F9" w14:textId="77777777" w:rsidR="00DC5B89" w:rsidRDefault="00EA40B9">
      <w:r>
        <w:t>Progress: Confirmed API stability and completed backend support tasks.</w:t>
      </w:r>
    </w:p>
    <w:p w14:paraId="46230ECF" w14:textId="77777777" w:rsidR="00DC5B89" w:rsidRDefault="00EA40B9">
      <w:r>
        <w:t>Next Actions: Assist with final validation.</w:t>
      </w:r>
    </w:p>
    <w:p w14:paraId="49FBFACF" w14:textId="77777777" w:rsidR="00DC5B89" w:rsidRDefault="00EA40B9">
      <w:r>
        <w:t>Issues: None.</w:t>
      </w:r>
    </w:p>
    <w:p w14:paraId="62D1A858" w14:textId="77777777" w:rsidR="00DC5B89" w:rsidRDefault="00DC5B89"/>
    <w:p w14:paraId="20342D4F" w14:textId="77777777" w:rsidR="00DC5B89" w:rsidRPr="00EA40B9" w:rsidRDefault="00EA40B9">
      <w:pPr>
        <w:rPr>
          <w:b/>
          <w:bCs/>
        </w:rPr>
      </w:pPr>
      <w:r w:rsidRPr="00EA40B9">
        <w:rPr>
          <w:b/>
          <w:bCs/>
        </w:rPr>
        <w:t>Matthew Clayton</w:t>
      </w:r>
    </w:p>
    <w:p w14:paraId="0CBAF469" w14:textId="77777777" w:rsidR="00DC5B89" w:rsidRDefault="00EA40B9">
      <w:r>
        <w:t>Hours Contributed: 3 hours</w:t>
      </w:r>
    </w:p>
    <w:p w14:paraId="7B3F2945" w14:textId="77777777" w:rsidR="00DC5B89" w:rsidRDefault="00EA40B9">
      <w:r>
        <w:t>Progress: Finalized documentation and QA validation results.</w:t>
      </w:r>
    </w:p>
    <w:p w14:paraId="411F470F" w14:textId="77777777" w:rsidR="00DC5B89" w:rsidRDefault="00EA40B9">
      <w:r>
        <w:t>Next Actions: Prepare final submission materials.</w:t>
      </w:r>
    </w:p>
    <w:p w14:paraId="67F5E230" w14:textId="77777777" w:rsidR="00DC5B89" w:rsidRDefault="00EA40B9">
      <w:r>
        <w:t>Issues: None.</w:t>
      </w:r>
    </w:p>
    <w:sectPr w:rsidR="00DC5B8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6352053">
    <w:abstractNumId w:val="8"/>
  </w:num>
  <w:num w:numId="2" w16cid:durableId="1033068558">
    <w:abstractNumId w:val="6"/>
  </w:num>
  <w:num w:numId="3" w16cid:durableId="553734540">
    <w:abstractNumId w:val="5"/>
  </w:num>
  <w:num w:numId="4" w16cid:durableId="226191916">
    <w:abstractNumId w:val="4"/>
  </w:num>
  <w:num w:numId="5" w16cid:durableId="240484084">
    <w:abstractNumId w:val="7"/>
  </w:num>
  <w:num w:numId="6" w16cid:durableId="678436340">
    <w:abstractNumId w:val="3"/>
  </w:num>
  <w:num w:numId="7" w16cid:durableId="1348681163">
    <w:abstractNumId w:val="2"/>
  </w:num>
  <w:num w:numId="8" w16cid:durableId="468327138">
    <w:abstractNumId w:val="1"/>
  </w:num>
  <w:num w:numId="9" w16cid:durableId="467169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revisionView w:inkAnnotations="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AE5B18"/>
    <w:rsid w:val="00B47730"/>
    <w:rsid w:val="00CB0664"/>
    <w:rsid w:val="00DC5B89"/>
    <w:rsid w:val="00EA40B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95E6C7"/>
  <w14:defaultImageDpi w14:val="300"/>
  <w15:docId w15:val="{23D3714C-CCE9-8144-B3E7-9D994E30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Matthew Clayton</cp:lastModifiedBy>
  <cp:revision>2</cp:revision>
  <dcterms:created xsi:type="dcterms:W3CDTF">2013-12-23T23:15:00Z</dcterms:created>
  <dcterms:modified xsi:type="dcterms:W3CDTF">2026-03-31T02:30:00Z</dcterms:modified>
  <cp:category/>
</cp:coreProperties>
</file>